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Konstruktions-, und Verkleidungsholz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95300086" name="7abdaf40-6143-11f0-a254-4da8c3772a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7478208" name="7abdaf40-6143-11f0-a254-4da8c3772a8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4127030" name="6dcd4e80-6143-11f0-9208-17b8c96a4e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2151296" name="6dcd4e80-6143-11f0-9208-17b8c96a4e2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Tankanstrich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1369323" name="e49cdb70-6148-11f0-94ff-3313fd2a49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6797120" name="e49cdb70-6148-11f0-94ff-3313fd2a499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9367004" name="ea8f6110-6148-11f0-ba1c-dd02f16b61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9970836" name="ea8f6110-6148-11f0-ba1c-dd02f16b615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7677586" name="b3319290-614a-11f0-b0db-e9753ec45f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4356262" name="b3319290-614a-11f0-b0db-e9753ec45ff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6786352" name="f858d1d0-614a-11f0-a6a1-61703e9380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109446" name="f858d1d0-614a-11f0-a6a1-61703e9380e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Gebäude</w:t>
            </w:r>
          </w:p>
          <w:p>
            <w:pPr>
              <w:spacing w:before="0" w:after="0"/>
            </w:pPr>
            <w:r>
              <w:t>DG-UG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Fallrohre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6461281" name="844066e0-614b-11f0-b726-09dd28b4b8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213091" name="844066e0-614b-11f0-b726-09dd28b4b87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6600532" name="8a6e47d0-614b-11f0-bacf-affeabf04a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2197978" name="8a6e47d0-614b-11f0-bacf-affeabf04a6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769244" name="d8d785d0-614b-11f0-9a2d-bf74002960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685402" name="d8d785d0-614b-11f0-9a2d-bf74002960b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9768542" name="01197620-614c-11f0-819a-2b33234fca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3018052" name="01197620-614c-11f0-819a-2b33234fca2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Kellertür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5757932" name="53110b00-614c-11f0-a045-8f4e81695f5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063623" name="53110b00-614c-11f0-a045-8f4e81695f5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4128762" name="75e55d20-614c-11f0-b171-f374c44978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0481571" name="75e55d20-614c-11f0-b171-f374c449784b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Umbau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496776" name="6a1e0bb0-614f-11f0-8018-67c8c8d1c3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1529101" name="6a1e0bb0-614f-11f0-8018-67c8c8d1c3c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4228651" name="748bb930-614f-11f0-ac77-4d3d427892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7550430" name="748bb930-614f-11f0-ac77-4d3d4278926e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Umbau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6655503" name="a782e750-614f-11f0-b993-8fb853f3f92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061082" name="a782e750-614f-11f0-b993-8fb853f3f92c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4755246" name="b00f51b0-614f-11f0-8e40-a1600f8cca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6872794" name="b00f51b0-614f-11f0-8e40-a1600f8cca82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Umbau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5404664" name="e4916590-614f-11f0-a399-8d8f4f09ce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4636217" name="e4916590-614f-11f0-a399-8d8f4f09ceaf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9175423" name="e84daa40-614f-11f0-8261-9b37813745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6833109" name="e84daa40-614f-11f0-8261-9b378137456d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Steigzone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divers</w:t>
            </w:r>
          </w:p>
          <w:p>
            <w:pPr>
              <w:spacing w:before="0" w:after="0"/>
            </w:pPr>
            <w:r>
              <w:t>Steigzone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CUCi</w:t>
          </w:r>
        </w:p>
        <w:p>
          <w:pPr>
            <w:spacing w:before="0" w:after="0"/>
          </w:pPr>
          <w:r>
            <w:t>405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